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4221900" name="3ee9fc20-8fc0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096321" name="3ee9fc20-8fc0-11f0-98b8-0f299539025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Estrichboden</w:t>
            </w:r>
          </w:p>
        </w:tc>
        <w:tc>
          <w:p>
            <w:pPr>
              <w:spacing w:before="0" w:after="0" w:line="240" w:lineRule="auto"/>
            </w:pPr>
            <w:r>
              <w:t>Dämmung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37106836" name="16a35b70-8fc1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585237" name="16a35b70-8fc1-11f0-98b8-0f299539025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FCKW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Brandschutz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40975373" name="77034b10-8fc1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022601" name="77034b10-8fc1-11f0-98b8-0f299539025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67901344" name="09efc68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578553" name="09efc680-8fca-11f0-98b8-0f299539025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521773" name="7250825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3534099" name="72508250-8fca-11f0-98b8-0f299539025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57989899" name="2062b17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9370337" name="2062b170-8fca-11f0-98b8-0f299539025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43030434" name="86d5f5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6884529" name="86d5f520-8fca-11f0-98b8-0f299539025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53227228" name="d986a0d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035634" name="d986a0d0-8fca-11f0-98b8-0f299539025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und 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0864577" name="716cd1b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0003153" name="716cd1b0-8fcd-11f0-98b8-0f299539025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 bis 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85029548" name="3ac4497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4040635" name="3ac44970-8fcf-11f0-98b8-0f299539025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11322035" name="3f04084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053124" name="3f040840-8fca-11f0-98b8-0f299539025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und 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92613361" name="8588110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2068756" name="85881100-8fcd-11f0-98b8-0f299539025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 und 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1134728" name="5b086d1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327722" name="5b086d10-8fca-11f0-98b8-0f299539025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und 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1370327" name="9bf0ca2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407055" name="9bf0ca20-8fca-11f0-98b8-0f299539025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und 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13417061" name="aeabdd3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3017020" name="aeabdd30-8fca-11f0-98b8-0f299539025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Balkon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70303306" name="fa5e1180-8fca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5655774" name="fa5e1180-8fca-11f0-98b8-0f299539025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03125977" name="4dce3ca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094006" name="4dce3ca0-8fcb-11f0-98b8-0f299539025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06659985" name="5872789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1402113" name="58727890-8fcd-11f0-98b8-0f299539025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 bis 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Faserplatten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74165326" name="16483ac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228511" name="16483ac0-8fcf-11f0-98b8-0f299539025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</w:t>
            </w:r>
          </w:p>
        </w:tc>
        <w:tc>
          <w:p>
            <w:pPr>
              <w:spacing w:before="0" w:after="0" w:line="240" w:lineRule="auto"/>
            </w:pPr>
            <w:r>
              <w:t>Faserzement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65899284" name="8bf72ec0-8fcf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565097" name="8bf72ec0-8fcf-11f0-98b8-0f299539025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08652955" name="f7dae1b0-8fcd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4432438" name="f7dae1b0-8fcd-11f0-98b8-0f299539025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und Gang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Sockelkleber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00018622" name="6ef04ae0-8fcb-11f0-98b8-0f29953902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430830" name="6ef04ae0-8fcb-11f0-98b8-0f299539025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Safenwil</w:t>
          </w:r>
        </w:p>
        <w:p>
          <w:pPr>
            <w:spacing w:before="0" w:after="0"/>
          </w:pPr>
          <w:r>
            <w:t>481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